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184055" name="019f45a6-dcd6-7b3f-a8b1-4a90be0d3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40177" name="019f45a6-dcd6-7b3f-a8b1-4a90be0d3f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239033" name="019f45c7-e6b6-757a-ad85-84adbc22a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584824" name="019f45c7-e6b6-757a-ad85-84adbc22a7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649955" name="019f45e9-700b-7678-85b8-cc799e445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480271" name="019f45e9-700b-7678-85b8-cc799e4452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271990" name="019f45a7-10d1-7599-ba22-5446601c8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303644" name="019f45a7-10d1-7599-ba22-5446601c8f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5064842" name="019f45ca-7ba7-7d8a-9156-2248f1b75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922056" name="019f45ca-7ba7-7d8a-9156-2248f1b7520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4793646" name="019f45cf-074e-7e55-8623-613829d6db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145447" name="019f45cf-074e-7e55-8623-613829d6db6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2962912" name="019f45db-e9b7-7f3a-9ea9-12bbd6d1d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4045" name="019f45db-e9b7-7f3a-9ea9-12bbd6d1d8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841114" name="019f45f0-130a-712f-92f3-7b94e07a1e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32597" name="019f45f0-130a-712f-92f3-7b94e07a1e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486426" name="019f45ac-44ff-7682-b9b2-6bb22ae39a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577635" name="019f45ac-44ff-7682-b9b2-6bb22ae39a2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030626" name="019f45b8-39a8-7d6c-941e-f426cea1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328005" name="019f45b8-39a8-7d6c-941e-f426cea1c0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</w:t>
            </w:r>
          </w:p>
          <w:p>
            <w:pPr>
              <w:spacing w:before="0" w:after="0" w:line="240" w:lineRule="auto"/>
            </w:pPr>
            <w:r>
              <w:t>OG-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7814824" name="019f45c5-d8b3-7bb8-a45f-04e0d0d0f1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893967" name="019f45c5-d8b3-7bb8-a45f-04e0d0d0f1c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052895" name="019f45cd-a1ad-74ab-b111-738a9b6f29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20417" name="019f45cd-a1ad-74ab-b111-738a9b6f291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213266" name="019f45d4-114b-73d3-bbad-54a47cf1b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618446" name="019f45d4-114b-73d3-bbad-54a47cf1b0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482123" name="019f45ac-6f39-7475-a435-cbc38c0cc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267291" name="019f45ac-6f39-7475-a435-cbc38c0cc0e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864174" name="019f45b8-ba3d-7dc6-8f9a-e1eaf5fff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95890" name="019f45b8-ba3d-7dc6-8f9a-e1eaf5fff7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</w:t>
            </w:r>
          </w:p>
          <w:p>
            <w:pPr>
              <w:spacing w:before="0" w:after="0" w:line="240" w:lineRule="auto"/>
            </w:pPr>
            <w:r>
              <w:t>OG-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15048" name="019f45c4-c2ce-754f-a78c-2d02fc08f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02450" name="019f45c4-c2ce-754f-a78c-2d02fc08ff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169531" name="019f45cd-4808-7f2b-82aa-e13f96ecf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07974" name="019f45cd-4808-7f2b-82aa-e13f96ecf8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42921" name="019f45d6-ec4a-7659-8532-bf4c4d736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98004" name="019f45d6-ec4a-7659-8532-bf4c4d7363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667550" name="019f45b3-f7dc-7890-99d0-ec1f51c88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817666" name="019f45b3-f7dc-7890-99d0-ec1f51c88dc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225057" name="019f45c0-7262-7637-befe-04f7e143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264061" name="019f45c0-7262-7637-befe-04f7e143b26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7046646" name="019f45c6-b962-790e-be0a-66fa951ba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504282" name="019f45c6-b962-790e-be0a-66fa951ba56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010470" name="019f45e7-d17a-7b24-822d-1479f3345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644542" name="019f45e7-d17a-7b24-822d-1479f3345f1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552414" name="019f45eb-8ab8-7650-920b-73fc5ffd2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04272" name="019f45eb-8ab8-7650-920b-73fc5ffd2db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764546" name="019f45ec-be6f-7a98-bfca-5cc23a286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100537" name="019f45ec-be6f-7a98-bfca-5cc23a2868d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Pfruendhofstrasse 1, 8910 Affoltern am Albis</w:t>
          </w:r>
        </w:p>
        <w:p>
          <w:pPr>
            <w:spacing w:before="0" w:after="0"/>
          </w:pPr>
          <w:r>
            <w:t>884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